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9580145" w14:textId="50BD40B1" w:rsidR="00D55C4F" w:rsidRPr="00D36205" w:rsidRDefault="00D55C4F" w:rsidP="00D36205">
      <w:pPr>
        <w:pStyle w:val="Normalny1"/>
        <w:shd w:val="clear" w:color="auto" w:fill="FFFFFF"/>
        <w:rPr>
          <w:color w:val="000000"/>
          <w:sz w:val="24"/>
          <w:szCs w:val="24"/>
        </w:rPr>
      </w:pPr>
      <w:r w:rsidRPr="00D36205">
        <w:rPr>
          <w:sz w:val="24"/>
          <w:szCs w:val="24"/>
        </w:rPr>
        <w:t xml:space="preserve">                    </w:t>
      </w:r>
    </w:p>
    <w:p w14:paraId="4FABF8F7" w14:textId="137AED41" w:rsidR="00D55C4F" w:rsidRPr="00D36205" w:rsidRDefault="00D55C4F" w:rsidP="00D36205">
      <w:pPr>
        <w:pStyle w:val="Normalny1"/>
        <w:rPr>
          <w:sz w:val="24"/>
          <w:szCs w:val="24"/>
        </w:rPr>
      </w:pPr>
    </w:p>
    <w:p w14:paraId="2B948AB1" w14:textId="20BEB8F5" w:rsidR="002F3F31" w:rsidRPr="00D36205" w:rsidRDefault="008B6E1C" w:rsidP="00D36205">
      <w:pPr>
        <w:widowControl w:val="0"/>
        <w:suppressAutoHyphens/>
        <w:spacing w:after="0"/>
        <w:ind w:left="4678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</w:t>
      </w:r>
      <w:r w:rsidR="002F3F31" w:rsidRPr="00D36205">
        <w:rPr>
          <w:rFonts w:ascii="Arial" w:hAnsi="Arial" w:cs="Arial"/>
          <w:b/>
          <w:bCs/>
          <w:sz w:val="24"/>
          <w:szCs w:val="24"/>
        </w:rPr>
        <w:t xml:space="preserve">ącznik Nr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2F3F31" w:rsidRPr="00D36205">
        <w:rPr>
          <w:rFonts w:ascii="Arial" w:hAnsi="Arial" w:cs="Arial"/>
          <w:b/>
          <w:bCs/>
          <w:sz w:val="24"/>
          <w:szCs w:val="24"/>
        </w:rPr>
        <w:t xml:space="preserve"> do</w:t>
      </w:r>
      <w:r w:rsidR="00C12ECB" w:rsidRPr="00D36205">
        <w:rPr>
          <w:rFonts w:ascii="Arial" w:hAnsi="Arial" w:cs="Arial"/>
          <w:b/>
          <w:bCs/>
          <w:sz w:val="24"/>
          <w:szCs w:val="24"/>
        </w:rPr>
        <w:t xml:space="preserve"> SWZ</w:t>
      </w:r>
    </w:p>
    <w:p w14:paraId="7C9979AB" w14:textId="77777777" w:rsidR="002F3F31" w:rsidRPr="00D36205" w:rsidRDefault="002F3F31" w:rsidP="00D36205">
      <w:pPr>
        <w:widowControl w:val="0"/>
        <w:suppressAutoHyphens/>
        <w:spacing w:after="0"/>
        <w:ind w:left="5954"/>
        <w:jc w:val="right"/>
        <w:rPr>
          <w:rFonts w:ascii="Arial" w:hAnsi="Arial" w:cs="Arial"/>
          <w:b/>
          <w:sz w:val="24"/>
          <w:szCs w:val="24"/>
        </w:rPr>
      </w:pPr>
    </w:p>
    <w:p w14:paraId="26DD9F5E" w14:textId="03B2707F" w:rsidR="002F3F31" w:rsidRPr="00D36205" w:rsidRDefault="002F3F31" w:rsidP="00D36205">
      <w:pPr>
        <w:widowControl w:val="0"/>
        <w:suppressAutoHyphens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D36205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OŚWIADCZENIE WYKONAWCÓW WSP</w:t>
      </w:r>
      <w:r w:rsidR="00DB14FE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ÓL</w:t>
      </w:r>
      <w:r w:rsidRPr="00D36205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NIE UBIEGAJĄCYCH SIĘ </w:t>
      </w:r>
      <w:r w:rsidR="00354423" w:rsidRPr="00D36205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br/>
      </w:r>
      <w:r w:rsidRPr="00D36205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O UDZIELENIE ZAMÓWIENIA O PODZIALE OBOWIĄZKÓW</w:t>
      </w:r>
    </w:p>
    <w:p w14:paraId="1F379192" w14:textId="77777777" w:rsidR="002F3F31" w:rsidRPr="00D36205" w:rsidRDefault="002F3F31" w:rsidP="00D36205">
      <w:pPr>
        <w:widowControl w:val="0"/>
        <w:suppressAutoHyphens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D85F43" w14:textId="77777777" w:rsidR="002F3F31" w:rsidRPr="00D36205" w:rsidRDefault="002F3F31" w:rsidP="00D36205">
      <w:pPr>
        <w:widowControl w:val="0"/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My (ja), niżej podpisani(y)</w:t>
      </w:r>
    </w:p>
    <w:p w14:paraId="54CB6348" w14:textId="77777777" w:rsidR="002F3F31" w:rsidRPr="00D36205" w:rsidRDefault="002F3F31" w:rsidP="00D36205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19ACA81C" w14:textId="77777777" w:rsidR="002F3F31" w:rsidRPr="00D36205" w:rsidRDefault="002F3F31" w:rsidP="00D36205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 xml:space="preserve">działając w imieniu Konsorcjum firm: </w:t>
      </w:r>
    </w:p>
    <w:p w14:paraId="0FBA03AE" w14:textId="77777777" w:rsidR="002F3F31" w:rsidRPr="00D36205" w:rsidRDefault="002F3F31" w:rsidP="00D36205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6E2BE4F4" w14:textId="207BB6CB" w:rsidR="002F3F31" w:rsidRPr="00D36205" w:rsidRDefault="002F3F31" w:rsidP="00D36205">
      <w:pPr>
        <w:widowControl w:val="0"/>
        <w:suppressAutoHyphens/>
        <w:spacing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 xml:space="preserve">(pełna nazwa/ firma </w:t>
      </w:r>
      <w:r w:rsidR="008B6E1C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D36205">
        <w:rPr>
          <w:rFonts w:ascii="Arial" w:eastAsia="Times New Roman" w:hAnsi="Arial" w:cs="Arial"/>
          <w:sz w:val="24"/>
          <w:szCs w:val="24"/>
          <w:lang w:eastAsia="pl-PL"/>
        </w:rPr>
        <w:t>ykonawcy)</w:t>
      </w:r>
    </w:p>
    <w:p w14:paraId="24FB4E11" w14:textId="77777777" w:rsidR="002F3F31" w:rsidRPr="00D36205" w:rsidRDefault="002F3F31" w:rsidP="00D36205">
      <w:pPr>
        <w:widowControl w:val="0"/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7EEAB88" w14:textId="77777777" w:rsidR="002F3F31" w:rsidRPr="00D36205" w:rsidRDefault="002F3F31" w:rsidP="00D36205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A375393" w14:textId="77777777" w:rsidR="002F3F31" w:rsidRPr="00D36205" w:rsidRDefault="002F3F31" w:rsidP="00D36205">
      <w:pPr>
        <w:widowControl w:val="0"/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(adres, w zależności od podmiotu: NIP/PESEL, KRS/CEiDG)</w:t>
      </w:r>
    </w:p>
    <w:p w14:paraId="5013BE53" w14:textId="77777777" w:rsidR="00756F27" w:rsidRDefault="00756F27" w:rsidP="008B6E1C">
      <w:pPr>
        <w:tabs>
          <w:tab w:val="left" w:pos="3969"/>
        </w:tabs>
        <w:spacing w:after="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F93EF17" w14:textId="50F6A46F" w:rsidR="00ED5415" w:rsidRDefault="00756F27" w:rsidP="00ED5415">
      <w:pPr>
        <w:tabs>
          <w:tab w:val="left" w:pos="3969"/>
        </w:tabs>
        <w:spacing w:after="60"/>
        <w:jc w:val="both"/>
        <w:rPr>
          <w:rFonts w:ascii="Arial" w:eastAsia="Verdana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s</w:t>
      </w:r>
      <w:r w:rsidR="002F3F31" w:rsidRPr="00D36205">
        <w:rPr>
          <w:rFonts w:ascii="Arial" w:hAnsi="Arial" w:cs="Arial"/>
          <w:sz w:val="24"/>
          <w:szCs w:val="24"/>
          <w:lang w:eastAsia="pl-PL"/>
        </w:rPr>
        <w:t xml:space="preserve">kładając ofertę w postępowaniu na wyłonienie </w:t>
      </w:r>
      <w:r w:rsidR="008B6E1C">
        <w:rPr>
          <w:rFonts w:ascii="Arial" w:hAnsi="Arial" w:cs="Arial"/>
          <w:sz w:val="24"/>
          <w:szCs w:val="24"/>
          <w:lang w:eastAsia="pl-PL"/>
        </w:rPr>
        <w:t>w</w:t>
      </w:r>
      <w:r w:rsidR="002F3F31" w:rsidRPr="00D36205">
        <w:rPr>
          <w:rFonts w:ascii="Arial" w:hAnsi="Arial" w:cs="Arial"/>
          <w:iCs/>
          <w:sz w:val="24"/>
          <w:szCs w:val="24"/>
          <w:lang w:eastAsia="pl-PL"/>
        </w:rPr>
        <w:t>ykonawcy w</w:t>
      </w:r>
      <w:r w:rsidR="00BE32EB" w:rsidRPr="00D36205">
        <w:rPr>
          <w:rFonts w:ascii="Arial" w:hAnsi="Arial" w:cs="Arial"/>
          <w:sz w:val="24"/>
          <w:szCs w:val="24"/>
        </w:rPr>
        <w:t xml:space="preserve"> postępowaniu w trybie podstawowym bez przeprowadzenia negocjacji </w:t>
      </w:r>
      <w:r w:rsidR="00ED5415">
        <w:rPr>
          <w:rFonts w:ascii="Arial" w:hAnsi="Arial" w:cs="Arial"/>
          <w:sz w:val="24"/>
          <w:szCs w:val="24"/>
        </w:rPr>
        <w:t>na</w:t>
      </w:r>
      <w:r w:rsidR="00ED5415" w:rsidRPr="002F3F31">
        <w:rPr>
          <w:rFonts w:ascii="Arial" w:hAnsi="Arial" w:cs="Arial"/>
          <w:sz w:val="24"/>
          <w:szCs w:val="24"/>
        </w:rPr>
        <w:t xml:space="preserve"> </w:t>
      </w:r>
      <w:r w:rsidR="00ED5415" w:rsidRPr="00990235">
        <w:rPr>
          <w:rFonts w:ascii="Arial" w:hAnsi="Arial" w:cs="Arial"/>
          <w:sz w:val="24"/>
          <w:szCs w:val="24"/>
        </w:rPr>
        <w:t>ś</w:t>
      </w:r>
      <w:r w:rsidR="00ED5415" w:rsidRPr="00990235">
        <w:rPr>
          <w:rFonts w:ascii="Arial" w:eastAsia="Verdana" w:hAnsi="Arial" w:cs="Arial"/>
          <w:bCs/>
          <w:sz w:val="24"/>
          <w:szCs w:val="24"/>
        </w:rPr>
        <w:t xml:space="preserve">wiadczenie usług w zakresie </w:t>
      </w:r>
      <w:r w:rsidR="00ED5415" w:rsidRPr="00ED5415">
        <w:rPr>
          <w:rFonts w:ascii="Arial" w:hAnsi="Arial" w:cs="Arial"/>
          <w:sz w:val="24"/>
          <w:szCs w:val="24"/>
        </w:rPr>
        <w:t>ochrony, dozoru budynków i mienia oraz obsługi portierskiej na rzecz Narodowego Starego Teatru im. Heleny Modrzejewskiej w Krakowie</w:t>
      </w:r>
      <w:r w:rsidR="00ED5415">
        <w:rPr>
          <w:rFonts w:ascii="Arial" w:hAnsi="Arial" w:cs="Arial"/>
          <w:sz w:val="24"/>
          <w:szCs w:val="24"/>
        </w:rPr>
        <w:t xml:space="preserve">, </w:t>
      </w:r>
      <w:r w:rsidR="00ED5415" w:rsidRPr="00990235">
        <w:rPr>
          <w:rFonts w:ascii="Arial" w:eastAsia="Verdana" w:hAnsi="Arial" w:cs="Arial"/>
          <w:bCs/>
          <w:sz w:val="24"/>
          <w:szCs w:val="24"/>
        </w:rPr>
        <w:t>znak</w:t>
      </w:r>
      <w:r w:rsidR="00ED5415" w:rsidRPr="00990235">
        <w:rPr>
          <w:rFonts w:ascii="Arial" w:eastAsia="Verdana" w:hAnsi="Arial" w:cs="Arial"/>
          <w:sz w:val="24"/>
          <w:szCs w:val="24"/>
        </w:rPr>
        <w:t xml:space="preserve"> ZP.282-</w:t>
      </w:r>
      <w:r w:rsidR="00386F3B">
        <w:rPr>
          <w:rFonts w:ascii="Arial" w:eastAsia="Verdana" w:hAnsi="Arial" w:cs="Arial"/>
          <w:sz w:val="24"/>
          <w:szCs w:val="24"/>
        </w:rPr>
        <w:t>05/2026</w:t>
      </w:r>
    </w:p>
    <w:p w14:paraId="378E2012" w14:textId="0EB17494" w:rsidR="002F3F31" w:rsidRPr="008B6E1C" w:rsidRDefault="002F3F31" w:rsidP="008B6E1C">
      <w:pPr>
        <w:tabs>
          <w:tab w:val="left" w:pos="3969"/>
        </w:tabs>
        <w:spacing w:after="60"/>
        <w:jc w:val="both"/>
        <w:rPr>
          <w:rFonts w:ascii="Arial" w:eastAsia="Verdana" w:hAnsi="Arial" w:cs="Arial"/>
          <w:b/>
          <w:sz w:val="24"/>
          <w:szCs w:val="24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 xml:space="preserve">oświadczam(-y), że wyszczególnione poniżej </w:t>
      </w:r>
      <w:r w:rsidR="008B6E1C">
        <w:rPr>
          <w:rFonts w:ascii="Arial" w:eastAsia="Times New Roman" w:hAnsi="Arial" w:cs="Arial"/>
          <w:sz w:val="24"/>
          <w:szCs w:val="24"/>
          <w:lang w:eastAsia="pl-PL"/>
        </w:rPr>
        <w:t>usługi</w:t>
      </w:r>
      <w:r w:rsidRPr="00D36205">
        <w:rPr>
          <w:rFonts w:ascii="Arial" w:eastAsia="Times New Roman" w:hAnsi="Arial" w:cs="Arial"/>
          <w:sz w:val="24"/>
          <w:szCs w:val="24"/>
          <w:lang w:eastAsia="pl-PL"/>
        </w:rPr>
        <w:t xml:space="preserve"> zostaną zrealizowane przez następujących członków Konsorcjum: </w:t>
      </w:r>
    </w:p>
    <w:p w14:paraId="62711B25" w14:textId="77777777" w:rsidR="002F3F31" w:rsidRPr="00D36205" w:rsidRDefault="002F3F31" w:rsidP="00D36205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4AFA4F" w14:textId="77777777" w:rsidR="00756F27" w:rsidRPr="00756F27" w:rsidRDefault="002F3F31" w:rsidP="005D57BB">
      <w:pPr>
        <w:widowControl w:val="0"/>
        <w:numPr>
          <w:ilvl w:val="1"/>
          <w:numId w:val="22"/>
        </w:numPr>
        <w:tabs>
          <w:tab w:val="num" w:pos="720"/>
        </w:tabs>
        <w:suppressAutoHyphens/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 xml:space="preserve">Wykonawca ………………………………. </w:t>
      </w:r>
    </w:p>
    <w:p w14:paraId="1F8229A8" w14:textId="77777777" w:rsidR="00756F27" w:rsidRPr="00756F27" w:rsidRDefault="002F3F31" w:rsidP="00756F27">
      <w:pPr>
        <w:widowControl w:val="0"/>
        <w:tabs>
          <w:tab w:val="num" w:pos="1440"/>
        </w:tabs>
        <w:suppressAutoHyphens/>
        <w:spacing w:after="0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56F27">
        <w:rPr>
          <w:rFonts w:ascii="Arial" w:eastAsia="Times New Roman" w:hAnsi="Arial" w:cs="Arial"/>
          <w:i/>
          <w:sz w:val="20"/>
          <w:szCs w:val="20"/>
          <w:lang w:eastAsia="pl-PL"/>
        </w:rPr>
        <w:t>(nazwa i adres)</w:t>
      </w:r>
      <w:r w:rsidRPr="00756F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82B34A8" w14:textId="5F84E1AE" w:rsidR="002F3F31" w:rsidRPr="00D36205" w:rsidRDefault="002F3F31" w:rsidP="00756F27">
      <w:pPr>
        <w:widowControl w:val="0"/>
        <w:tabs>
          <w:tab w:val="num" w:pos="1440"/>
        </w:tabs>
        <w:suppressAutoHyphens/>
        <w:spacing w:after="0"/>
        <w:ind w:left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wykona następujące usługi/dostawy w ramach realizacji zamówienia:</w:t>
      </w:r>
    </w:p>
    <w:p w14:paraId="1C8FDF2F" w14:textId="77777777" w:rsidR="002F3F31" w:rsidRPr="00D36205" w:rsidRDefault="002F3F31" w:rsidP="005D57BB">
      <w:pPr>
        <w:widowControl w:val="0"/>
        <w:numPr>
          <w:ilvl w:val="2"/>
          <w:numId w:val="21"/>
        </w:numPr>
        <w:suppressAutoHyphens/>
        <w:spacing w:after="0"/>
        <w:ind w:left="568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…………………………………………………………..</w:t>
      </w:r>
    </w:p>
    <w:p w14:paraId="5671D2DB" w14:textId="77777777" w:rsidR="002F3F31" w:rsidRPr="00D36205" w:rsidRDefault="002F3F31" w:rsidP="005D57BB">
      <w:pPr>
        <w:widowControl w:val="0"/>
        <w:numPr>
          <w:ilvl w:val="2"/>
          <w:numId w:val="21"/>
        </w:numPr>
        <w:suppressAutoHyphens/>
        <w:spacing w:after="0"/>
        <w:ind w:left="568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…………………………………………………………...</w:t>
      </w:r>
    </w:p>
    <w:p w14:paraId="67B31205" w14:textId="77777777" w:rsidR="002F3F31" w:rsidRPr="00D36205" w:rsidRDefault="002F3F31" w:rsidP="005D57BB">
      <w:pPr>
        <w:widowControl w:val="0"/>
        <w:numPr>
          <w:ilvl w:val="2"/>
          <w:numId w:val="21"/>
        </w:numPr>
        <w:suppressAutoHyphens/>
        <w:spacing w:after="0"/>
        <w:ind w:left="568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</w:t>
      </w:r>
    </w:p>
    <w:p w14:paraId="5BC72A53" w14:textId="77777777" w:rsidR="002F3F31" w:rsidRPr="00D36205" w:rsidRDefault="002F3F31" w:rsidP="00D36205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7D2AD47" w14:textId="77777777" w:rsidR="00756F27" w:rsidRPr="00756F27" w:rsidRDefault="002F3F31" w:rsidP="005D57BB">
      <w:pPr>
        <w:widowControl w:val="0"/>
        <w:numPr>
          <w:ilvl w:val="1"/>
          <w:numId w:val="22"/>
        </w:numPr>
        <w:tabs>
          <w:tab w:val="num" w:pos="720"/>
        </w:tabs>
        <w:suppressAutoHyphens/>
        <w:spacing w:after="0"/>
        <w:ind w:left="426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 xml:space="preserve">Wykonawca ………………………………. </w:t>
      </w:r>
    </w:p>
    <w:p w14:paraId="284E7362" w14:textId="77777777" w:rsidR="00756F27" w:rsidRPr="00756F27" w:rsidRDefault="002F3F31" w:rsidP="00756F27">
      <w:pPr>
        <w:widowControl w:val="0"/>
        <w:tabs>
          <w:tab w:val="num" w:pos="1440"/>
        </w:tabs>
        <w:suppressAutoHyphens/>
        <w:spacing w:after="0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56F27">
        <w:rPr>
          <w:rFonts w:ascii="Arial" w:eastAsia="Times New Roman" w:hAnsi="Arial" w:cs="Arial"/>
          <w:i/>
          <w:sz w:val="20"/>
          <w:szCs w:val="20"/>
          <w:lang w:eastAsia="pl-PL"/>
        </w:rPr>
        <w:t>(nazwa i adres)</w:t>
      </w:r>
      <w:r w:rsidRPr="00756F2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2AF8A32" w14:textId="64AD2E92" w:rsidR="002F3F31" w:rsidRPr="00D36205" w:rsidRDefault="002F3F31" w:rsidP="00756F27">
      <w:pPr>
        <w:widowControl w:val="0"/>
        <w:tabs>
          <w:tab w:val="num" w:pos="1440"/>
        </w:tabs>
        <w:suppressAutoHyphens/>
        <w:spacing w:after="0"/>
        <w:ind w:left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wykona następujące usługi/dostawy w ramach realizacji zamówienia:</w:t>
      </w:r>
    </w:p>
    <w:p w14:paraId="2355640D" w14:textId="77777777" w:rsidR="002F3F31" w:rsidRPr="00D36205" w:rsidRDefault="002F3F31" w:rsidP="005D57BB">
      <w:pPr>
        <w:widowControl w:val="0"/>
        <w:numPr>
          <w:ilvl w:val="2"/>
          <w:numId w:val="23"/>
        </w:numPr>
        <w:suppressAutoHyphens/>
        <w:spacing w:after="0"/>
        <w:ind w:left="568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…………………………………………………………..</w:t>
      </w:r>
    </w:p>
    <w:p w14:paraId="1DEC0FEF" w14:textId="77777777" w:rsidR="002F3F31" w:rsidRPr="00D36205" w:rsidRDefault="002F3F31" w:rsidP="005D57BB">
      <w:pPr>
        <w:widowControl w:val="0"/>
        <w:numPr>
          <w:ilvl w:val="2"/>
          <w:numId w:val="23"/>
        </w:numPr>
        <w:suppressAutoHyphens/>
        <w:spacing w:after="0"/>
        <w:ind w:left="568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3620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…………………………………………………………...</w:t>
      </w:r>
    </w:p>
    <w:p w14:paraId="042BF9B4" w14:textId="77777777" w:rsidR="002F3F31" w:rsidRPr="00D36205" w:rsidRDefault="002F3F31" w:rsidP="00B650AE">
      <w:pPr>
        <w:widowControl w:val="0"/>
        <w:numPr>
          <w:ilvl w:val="2"/>
          <w:numId w:val="23"/>
        </w:numPr>
        <w:suppressAutoHyphens/>
        <w:spacing w:after="60"/>
        <w:ind w:left="568" w:hanging="284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650A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</w:t>
      </w:r>
    </w:p>
    <w:sectPr w:rsidR="002F3F31" w:rsidRPr="00D36205" w:rsidSect="000912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8212" w14:textId="77777777" w:rsidR="00E243B8" w:rsidRDefault="00E243B8" w:rsidP="001F62A6">
      <w:pPr>
        <w:spacing w:after="0" w:line="240" w:lineRule="auto"/>
      </w:pPr>
      <w:r>
        <w:separator/>
      </w:r>
    </w:p>
  </w:endnote>
  <w:endnote w:type="continuationSeparator" w:id="0">
    <w:p w14:paraId="54B4566A" w14:textId="77777777" w:rsidR="00E243B8" w:rsidRDefault="00E243B8" w:rsidP="001F6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1885" w14:textId="77777777" w:rsidR="00FF4D91" w:rsidRDefault="00FF4D91" w:rsidP="001128B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0432" w14:textId="77777777" w:rsidR="00E243B8" w:rsidRDefault="00E243B8" w:rsidP="001F62A6">
      <w:pPr>
        <w:spacing w:after="0" w:line="240" w:lineRule="auto"/>
      </w:pPr>
      <w:r>
        <w:separator/>
      </w:r>
    </w:p>
  </w:footnote>
  <w:footnote w:type="continuationSeparator" w:id="0">
    <w:p w14:paraId="2CF7A845" w14:textId="77777777" w:rsidR="00E243B8" w:rsidRDefault="00E243B8" w:rsidP="001F6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7FB1" w14:textId="77777777" w:rsidR="00386F3B" w:rsidRDefault="00386F3B" w:rsidP="00386F3B">
    <w:pPr>
      <w:pBdr>
        <w:top w:val="nil"/>
        <w:left w:val="nil"/>
        <w:bottom w:val="single" w:sz="4" w:space="1" w:color="auto"/>
        <w:right w:val="nil"/>
        <w:between w:val="nil"/>
      </w:pBdr>
      <w:tabs>
        <w:tab w:val="left" w:pos="3645"/>
      </w:tabs>
      <w:jc w:val="center"/>
      <w:rPr>
        <w:color w:val="000000"/>
      </w:rPr>
    </w:pPr>
    <w:r>
      <w:rPr>
        <w:noProof/>
        <w:color w:val="3C3C3B"/>
        <w:sz w:val="16"/>
        <w:szCs w:val="16"/>
      </w:rPr>
      <w:drawing>
        <wp:inline distT="0" distB="0" distL="0" distR="0" wp14:anchorId="7631A375" wp14:editId="6958B357">
          <wp:extent cx="1767535" cy="708945"/>
          <wp:effectExtent l="0" t="0" r="0" b="0"/>
          <wp:docPr id="1170958962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958962" name="Obraz 1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540" cy="71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12032" w14:textId="64A739DD" w:rsidR="00FF4D91" w:rsidRPr="00386F3B" w:rsidRDefault="00386F3B" w:rsidP="00386F3B">
    <w:pPr>
      <w:pBdr>
        <w:top w:val="nil"/>
        <w:left w:val="nil"/>
        <w:bottom w:val="single" w:sz="4" w:space="1" w:color="auto"/>
        <w:right w:val="nil"/>
        <w:between w:val="nil"/>
      </w:pBdr>
      <w:jc w:val="right"/>
      <w:rPr>
        <w:color w:val="000000"/>
      </w:rPr>
    </w:pPr>
    <w:r w:rsidRPr="0037720E">
      <w:rPr>
        <w:rFonts w:ascii="Arial" w:hAnsi="Arial" w:cs="Arial"/>
        <w:b/>
        <w:bCs/>
        <w:sz w:val="15"/>
        <w:szCs w:val="15"/>
      </w:rPr>
      <w:t>Postępowanie ZP.282-</w:t>
    </w:r>
    <w:r>
      <w:rPr>
        <w:rFonts w:ascii="Arial" w:hAnsi="Arial" w:cs="Arial"/>
        <w:b/>
        <w:bCs/>
        <w:sz w:val="15"/>
        <w:szCs w:val="15"/>
      </w:rPr>
      <w:t>05</w:t>
    </w:r>
    <w:r w:rsidRPr="0037720E">
      <w:rPr>
        <w:rFonts w:ascii="Arial" w:hAnsi="Arial" w:cs="Arial"/>
        <w:b/>
        <w:bCs/>
        <w:sz w:val="15"/>
        <w:szCs w:val="15"/>
      </w:rPr>
      <w:t>/202</w:t>
    </w:r>
    <w:r>
      <w:rPr>
        <w:rFonts w:ascii="Arial" w:hAnsi="Arial" w:cs="Arial"/>
        <w:b/>
        <w:bCs/>
        <w:sz w:val="15"/>
        <w:szCs w:val="15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2208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1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7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69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7" w:hanging="18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0000001C"/>
    <w:multiLevelType w:val="multilevel"/>
    <w:tmpl w:val="737CBB2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D"/>
    <w:multiLevelType w:val="multilevel"/>
    <w:tmpl w:val="B8121B9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D1D3E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9EB3792"/>
    <w:multiLevelType w:val="multilevel"/>
    <w:tmpl w:val="38F464DA"/>
    <w:lvl w:ilvl="0">
      <w:start w:val="1"/>
      <w:numFmt w:val="decimal"/>
      <w:lvlText w:val="%1."/>
      <w:lvlJc w:val="left"/>
      <w:pPr>
        <w:ind w:left="3621" w:hanging="360"/>
      </w:pPr>
      <w:rPr>
        <w:b w:val="0"/>
        <w:vertAlign w:val="baseline"/>
      </w:rPr>
    </w:lvl>
    <w:lvl w:ilvl="1">
      <w:start w:val="1"/>
      <w:numFmt w:val="decimal"/>
      <w:lvlText w:val="%2)"/>
      <w:lvlJc w:val="left"/>
      <w:pPr>
        <w:ind w:left="434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06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78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50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22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94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66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381" w:hanging="180"/>
      </w:pPr>
      <w:rPr>
        <w:vertAlign w:val="baseline"/>
      </w:rPr>
    </w:lvl>
  </w:abstractNum>
  <w:abstractNum w:abstractNumId="9" w15:restartNumberingAfterBreak="0">
    <w:nsid w:val="0A5F20B9"/>
    <w:multiLevelType w:val="multilevel"/>
    <w:tmpl w:val="FFFC1E8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b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0CE5583D"/>
    <w:multiLevelType w:val="multilevel"/>
    <w:tmpl w:val="DD94192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1" w15:restartNumberingAfterBreak="0">
    <w:nsid w:val="0F0910C0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2" w15:restartNumberingAfterBreak="0">
    <w:nsid w:val="14CD36B2"/>
    <w:multiLevelType w:val="multilevel"/>
    <w:tmpl w:val="0876F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20"/>
      <w:numFmt w:val="upperRoman"/>
      <w:lvlText w:val="%2."/>
      <w:lvlJc w:val="left"/>
      <w:pPr>
        <w:ind w:left="1800" w:hanging="72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3" w15:restartNumberingAfterBreak="0">
    <w:nsid w:val="14D9083F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193B23C4"/>
    <w:multiLevelType w:val="multilevel"/>
    <w:tmpl w:val="D9A892D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1BC91E45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6" w15:restartNumberingAfterBreak="0">
    <w:nsid w:val="1CB91A3B"/>
    <w:multiLevelType w:val="multilevel"/>
    <w:tmpl w:val="FF0E658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8F6551"/>
    <w:multiLevelType w:val="hybridMultilevel"/>
    <w:tmpl w:val="291C8112"/>
    <w:lvl w:ilvl="0" w:tplc="36FCC4D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137D1A"/>
    <w:multiLevelType w:val="hybridMultilevel"/>
    <w:tmpl w:val="DDCEEA6A"/>
    <w:lvl w:ilvl="0" w:tplc="F4DA0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355ED"/>
    <w:multiLevelType w:val="hybridMultilevel"/>
    <w:tmpl w:val="8F960988"/>
    <w:lvl w:ilvl="0" w:tplc="03A88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08A4DF5"/>
    <w:multiLevelType w:val="hybridMultilevel"/>
    <w:tmpl w:val="486CD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7403F"/>
    <w:multiLevelType w:val="hybridMultilevel"/>
    <w:tmpl w:val="062C1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82769"/>
    <w:multiLevelType w:val="hybridMultilevel"/>
    <w:tmpl w:val="5EAEB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E512C"/>
    <w:multiLevelType w:val="hybridMultilevel"/>
    <w:tmpl w:val="94CAA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6" w15:restartNumberingAfterBreak="0">
    <w:nsid w:val="3EDC467C"/>
    <w:multiLevelType w:val="hybridMultilevel"/>
    <w:tmpl w:val="D0F00DAC"/>
    <w:lvl w:ilvl="0" w:tplc="EA126A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ED19A4"/>
    <w:multiLevelType w:val="hybridMultilevel"/>
    <w:tmpl w:val="D54438B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463F29EF"/>
    <w:multiLevelType w:val="multilevel"/>
    <w:tmpl w:val="A882FE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Verdana" w:eastAsia="Calibri" w:hAnsi="Verdana" w:cs="Calibri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Calibri" w:hAnsi="Verdana" w:cs="Calibri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Calibri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A82B36"/>
    <w:multiLevelType w:val="hybridMultilevel"/>
    <w:tmpl w:val="F2B234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C53F45"/>
    <w:multiLevelType w:val="hybridMultilevel"/>
    <w:tmpl w:val="3EB64234"/>
    <w:lvl w:ilvl="0" w:tplc="3D24FBA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7A5801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4C116144"/>
    <w:multiLevelType w:val="hybridMultilevel"/>
    <w:tmpl w:val="4B98683E"/>
    <w:lvl w:ilvl="0" w:tplc="0ECCEC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6B640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C2E2E"/>
    <w:multiLevelType w:val="multilevel"/>
    <w:tmpl w:val="11B0D89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1366B0"/>
    <w:multiLevelType w:val="hybridMultilevel"/>
    <w:tmpl w:val="CA162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95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27848"/>
    <w:multiLevelType w:val="hybridMultilevel"/>
    <w:tmpl w:val="144293BC"/>
    <w:lvl w:ilvl="0" w:tplc="8EC6EA6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61CB2"/>
    <w:multiLevelType w:val="hybridMultilevel"/>
    <w:tmpl w:val="1EFA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2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A6230"/>
    <w:multiLevelType w:val="multilevel"/>
    <w:tmpl w:val="9E2C9738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6C1798"/>
    <w:multiLevelType w:val="multilevel"/>
    <w:tmpl w:val="D07014D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5C3E0009"/>
    <w:multiLevelType w:val="hybridMultilevel"/>
    <w:tmpl w:val="F3245FDC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40" w15:restartNumberingAfterBreak="0">
    <w:nsid w:val="5CF02194"/>
    <w:multiLevelType w:val="hybridMultilevel"/>
    <w:tmpl w:val="CD9C69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6AA62515"/>
    <w:multiLevelType w:val="hybridMultilevel"/>
    <w:tmpl w:val="FB601DF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6D6514"/>
    <w:multiLevelType w:val="multilevel"/>
    <w:tmpl w:val="DB2CE354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4" w15:restartNumberingAfterBreak="0">
    <w:nsid w:val="6E730684"/>
    <w:multiLevelType w:val="hybridMultilevel"/>
    <w:tmpl w:val="33ACA7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27C4E25"/>
    <w:multiLevelType w:val="hybridMultilevel"/>
    <w:tmpl w:val="553EBA18"/>
    <w:lvl w:ilvl="0" w:tplc="DF00B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066F7"/>
    <w:multiLevelType w:val="hybridMultilevel"/>
    <w:tmpl w:val="CCE866DE"/>
    <w:lvl w:ilvl="0" w:tplc="AA84051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98626C"/>
    <w:multiLevelType w:val="hybridMultilevel"/>
    <w:tmpl w:val="46B86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0516923">
    <w:abstractNumId w:val="28"/>
  </w:num>
  <w:num w:numId="2" w16cid:durableId="1544950435">
    <w:abstractNumId w:val="37"/>
  </w:num>
  <w:num w:numId="3" w16cid:durableId="4299335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5915595">
    <w:abstractNumId w:val="39"/>
  </w:num>
  <w:num w:numId="5" w16cid:durableId="1749107197">
    <w:abstractNumId w:val="45"/>
  </w:num>
  <w:num w:numId="6" w16cid:durableId="1033071063">
    <w:abstractNumId w:val="42"/>
  </w:num>
  <w:num w:numId="7" w16cid:durableId="495807628">
    <w:abstractNumId w:val="17"/>
  </w:num>
  <w:num w:numId="8" w16cid:durableId="1440877759">
    <w:abstractNumId w:val="30"/>
  </w:num>
  <w:num w:numId="9" w16cid:durableId="14695731">
    <w:abstractNumId w:val="26"/>
  </w:num>
  <w:num w:numId="10" w16cid:durableId="639728847">
    <w:abstractNumId w:val="8"/>
  </w:num>
  <w:num w:numId="11" w16cid:durableId="1795825376">
    <w:abstractNumId w:val="43"/>
  </w:num>
  <w:num w:numId="12" w16cid:durableId="650603571">
    <w:abstractNumId w:val="46"/>
  </w:num>
  <w:num w:numId="13" w16cid:durableId="1841236212">
    <w:abstractNumId w:val="18"/>
  </w:num>
  <w:num w:numId="14" w16cid:durableId="1333681664">
    <w:abstractNumId w:val="32"/>
  </w:num>
  <w:num w:numId="15" w16cid:durableId="1528372980">
    <w:abstractNumId w:val="11"/>
  </w:num>
  <w:num w:numId="16" w16cid:durableId="973364470">
    <w:abstractNumId w:val="14"/>
  </w:num>
  <w:num w:numId="17" w16cid:durableId="1802264052">
    <w:abstractNumId w:val="21"/>
  </w:num>
  <w:num w:numId="18" w16cid:durableId="2096439020">
    <w:abstractNumId w:val="15"/>
  </w:num>
  <w:num w:numId="19" w16cid:durableId="2003006871">
    <w:abstractNumId w:val="13"/>
  </w:num>
  <w:num w:numId="20" w16cid:durableId="13901105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8593385">
    <w:abstractNumId w:val="41"/>
  </w:num>
  <w:num w:numId="22" w16cid:durableId="8925416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426501">
    <w:abstractNumId w:val="25"/>
  </w:num>
  <w:num w:numId="24" w16cid:durableId="10820670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4517971">
    <w:abstractNumId w:val="19"/>
  </w:num>
  <w:num w:numId="26" w16cid:durableId="1720789182">
    <w:abstractNumId w:val="9"/>
  </w:num>
  <w:num w:numId="27" w16cid:durableId="10377794">
    <w:abstractNumId w:val="23"/>
  </w:num>
  <w:num w:numId="28" w16cid:durableId="1689674442">
    <w:abstractNumId w:val="34"/>
  </w:num>
  <w:num w:numId="29" w16cid:durableId="191263994">
    <w:abstractNumId w:val="16"/>
  </w:num>
  <w:num w:numId="30" w16cid:durableId="2115708491">
    <w:abstractNumId w:val="22"/>
  </w:num>
  <w:num w:numId="31" w16cid:durableId="1417246551">
    <w:abstractNumId w:val="33"/>
  </w:num>
  <w:num w:numId="32" w16cid:durableId="1530298043">
    <w:abstractNumId w:val="38"/>
  </w:num>
  <w:num w:numId="33" w16cid:durableId="1979067360">
    <w:abstractNumId w:val="27"/>
  </w:num>
  <w:num w:numId="34" w16cid:durableId="2095396923">
    <w:abstractNumId w:val="44"/>
  </w:num>
  <w:num w:numId="35" w16cid:durableId="1342930087">
    <w:abstractNumId w:val="47"/>
  </w:num>
  <w:num w:numId="36" w16cid:durableId="8226283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8960577">
    <w:abstractNumId w:val="29"/>
  </w:num>
  <w:num w:numId="38" w16cid:durableId="24252933">
    <w:abstractNumId w:val="36"/>
  </w:num>
  <w:num w:numId="39" w16cid:durableId="1542790990">
    <w:abstractNumId w:val="24"/>
  </w:num>
  <w:num w:numId="40" w16cid:durableId="1366754785">
    <w:abstractNumId w:val="40"/>
  </w:num>
  <w:num w:numId="41" w16cid:durableId="79641666">
    <w:abstractNumId w:val="7"/>
  </w:num>
  <w:num w:numId="42" w16cid:durableId="1763913898">
    <w:abstractNumId w:val="31"/>
  </w:num>
  <w:num w:numId="43" w16cid:durableId="1779370275">
    <w:abstractNumId w:val="12"/>
  </w:num>
  <w:num w:numId="44" w16cid:durableId="2084910748">
    <w:abstractNumId w:val="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37"/>
    <w:rsid w:val="00011345"/>
    <w:rsid w:val="000179FC"/>
    <w:rsid w:val="00021881"/>
    <w:rsid w:val="000268E2"/>
    <w:rsid w:val="00027664"/>
    <w:rsid w:val="00031E0C"/>
    <w:rsid w:val="0003349D"/>
    <w:rsid w:val="00041B4E"/>
    <w:rsid w:val="00054551"/>
    <w:rsid w:val="00057703"/>
    <w:rsid w:val="00072150"/>
    <w:rsid w:val="00076346"/>
    <w:rsid w:val="00076CE3"/>
    <w:rsid w:val="0008705F"/>
    <w:rsid w:val="00090BE6"/>
    <w:rsid w:val="00090C0D"/>
    <w:rsid w:val="00091203"/>
    <w:rsid w:val="00096E80"/>
    <w:rsid w:val="000A1C05"/>
    <w:rsid w:val="000D4A39"/>
    <w:rsid w:val="000E032E"/>
    <w:rsid w:val="000E340D"/>
    <w:rsid w:val="000E4088"/>
    <w:rsid w:val="000F2308"/>
    <w:rsid w:val="000F6677"/>
    <w:rsid w:val="001009D3"/>
    <w:rsid w:val="00106D99"/>
    <w:rsid w:val="001128BE"/>
    <w:rsid w:val="00120CC3"/>
    <w:rsid w:val="001304A7"/>
    <w:rsid w:val="00133F71"/>
    <w:rsid w:val="00135B02"/>
    <w:rsid w:val="0014188F"/>
    <w:rsid w:val="00153E37"/>
    <w:rsid w:val="00160A5F"/>
    <w:rsid w:val="00162F2D"/>
    <w:rsid w:val="0016585B"/>
    <w:rsid w:val="001676AB"/>
    <w:rsid w:val="00192866"/>
    <w:rsid w:val="001A2608"/>
    <w:rsid w:val="001B2F52"/>
    <w:rsid w:val="001C5B6F"/>
    <w:rsid w:val="001D2FF2"/>
    <w:rsid w:val="001D3CED"/>
    <w:rsid w:val="001D3E5D"/>
    <w:rsid w:val="001D3FD1"/>
    <w:rsid w:val="001E0CB9"/>
    <w:rsid w:val="001F62A6"/>
    <w:rsid w:val="00202272"/>
    <w:rsid w:val="00205487"/>
    <w:rsid w:val="00215620"/>
    <w:rsid w:val="002270FC"/>
    <w:rsid w:val="00230161"/>
    <w:rsid w:val="00234B94"/>
    <w:rsid w:val="00236FAE"/>
    <w:rsid w:val="0024342D"/>
    <w:rsid w:val="002460BF"/>
    <w:rsid w:val="00254078"/>
    <w:rsid w:val="002562F9"/>
    <w:rsid w:val="00272D47"/>
    <w:rsid w:val="0027335A"/>
    <w:rsid w:val="00277A15"/>
    <w:rsid w:val="00285800"/>
    <w:rsid w:val="00286130"/>
    <w:rsid w:val="00287187"/>
    <w:rsid w:val="002875E2"/>
    <w:rsid w:val="00287EA1"/>
    <w:rsid w:val="00296772"/>
    <w:rsid w:val="002A4E44"/>
    <w:rsid w:val="002A6B31"/>
    <w:rsid w:val="002B4AB6"/>
    <w:rsid w:val="002C09F8"/>
    <w:rsid w:val="002C1A64"/>
    <w:rsid w:val="002C2A0D"/>
    <w:rsid w:val="002D7B99"/>
    <w:rsid w:val="002E245C"/>
    <w:rsid w:val="002F3F31"/>
    <w:rsid w:val="002F5672"/>
    <w:rsid w:val="0030710E"/>
    <w:rsid w:val="00316A22"/>
    <w:rsid w:val="00326882"/>
    <w:rsid w:val="00342ED5"/>
    <w:rsid w:val="00351BBF"/>
    <w:rsid w:val="00352CE3"/>
    <w:rsid w:val="00354423"/>
    <w:rsid w:val="00357A26"/>
    <w:rsid w:val="00360439"/>
    <w:rsid w:val="00360718"/>
    <w:rsid w:val="0036660C"/>
    <w:rsid w:val="00366D8C"/>
    <w:rsid w:val="00370D2A"/>
    <w:rsid w:val="003866CA"/>
    <w:rsid w:val="00386F3B"/>
    <w:rsid w:val="00391891"/>
    <w:rsid w:val="003A2968"/>
    <w:rsid w:val="003A40E6"/>
    <w:rsid w:val="003A49F3"/>
    <w:rsid w:val="003B115B"/>
    <w:rsid w:val="003D09CC"/>
    <w:rsid w:val="003F3173"/>
    <w:rsid w:val="003F6E96"/>
    <w:rsid w:val="004008E7"/>
    <w:rsid w:val="004072B9"/>
    <w:rsid w:val="00416CFC"/>
    <w:rsid w:val="0042285E"/>
    <w:rsid w:val="004231F6"/>
    <w:rsid w:val="00426C01"/>
    <w:rsid w:val="00434AC0"/>
    <w:rsid w:val="00434B26"/>
    <w:rsid w:val="00435BCB"/>
    <w:rsid w:val="004444B9"/>
    <w:rsid w:val="00447A6F"/>
    <w:rsid w:val="0045506E"/>
    <w:rsid w:val="00457877"/>
    <w:rsid w:val="00471FFE"/>
    <w:rsid w:val="00472747"/>
    <w:rsid w:val="004777DC"/>
    <w:rsid w:val="00480DF4"/>
    <w:rsid w:val="00481CC5"/>
    <w:rsid w:val="004866FD"/>
    <w:rsid w:val="0049078E"/>
    <w:rsid w:val="004B2475"/>
    <w:rsid w:val="004B3786"/>
    <w:rsid w:val="004B5234"/>
    <w:rsid w:val="004C7E9F"/>
    <w:rsid w:val="004D390C"/>
    <w:rsid w:val="004D50E7"/>
    <w:rsid w:val="004E0262"/>
    <w:rsid w:val="004E3666"/>
    <w:rsid w:val="004E5648"/>
    <w:rsid w:val="004E67CF"/>
    <w:rsid w:val="004E7838"/>
    <w:rsid w:val="004F6A4C"/>
    <w:rsid w:val="00504389"/>
    <w:rsid w:val="00505C8D"/>
    <w:rsid w:val="00512431"/>
    <w:rsid w:val="00521FE9"/>
    <w:rsid w:val="00526DB4"/>
    <w:rsid w:val="00526E3F"/>
    <w:rsid w:val="00536700"/>
    <w:rsid w:val="0054195E"/>
    <w:rsid w:val="00544097"/>
    <w:rsid w:val="00544D95"/>
    <w:rsid w:val="005475FB"/>
    <w:rsid w:val="00556AA4"/>
    <w:rsid w:val="00587401"/>
    <w:rsid w:val="005876EB"/>
    <w:rsid w:val="00591CFB"/>
    <w:rsid w:val="00592F83"/>
    <w:rsid w:val="0059372B"/>
    <w:rsid w:val="005949B7"/>
    <w:rsid w:val="00597725"/>
    <w:rsid w:val="005B0E37"/>
    <w:rsid w:val="005B6CB5"/>
    <w:rsid w:val="005C5A42"/>
    <w:rsid w:val="005C74D0"/>
    <w:rsid w:val="005C7741"/>
    <w:rsid w:val="005D00F1"/>
    <w:rsid w:val="005D57BB"/>
    <w:rsid w:val="005D5E64"/>
    <w:rsid w:val="005E00C6"/>
    <w:rsid w:val="005F1C01"/>
    <w:rsid w:val="005F1D13"/>
    <w:rsid w:val="005F6266"/>
    <w:rsid w:val="00611BD1"/>
    <w:rsid w:val="00614706"/>
    <w:rsid w:val="00616547"/>
    <w:rsid w:val="0062100D"/>
    <w:rsid w:val="00621905"/>
    <w:rsid w:val="006248BD"/>
    <w:rsid w:val="006310A7"/>
    <w:rsid w:val="006318F3"/>
    <w:rsid w:val="0063210B"/>
    <w:rsid w:val="00632696"/>
    <w:rsid w:val="00636721"/>
    <w:rsid w:val="00652BA5"/>
    <w:rsid w:val="00656BB5"/>
    <w:rsid w:val="00664030"/>
    <w:rsid w:val="00666EA9"/>
    <w:rsid w:val="0067371A"/>
    <w:rsid w:val="006824B5"/>
    <w:rsid w:val="00693070"/>
    <w:rsid w:val="00694BC0"/>
    <w:rsid w:val="00696E63"/>
    <w:rsid w:val="006A12B1"/>
    <w:rsid w:val="006A19B6"/>
    <w:rsid w:val="006A474A"/>
    <w:rsid w:val="006A63C4"/>
    <w:rsid w:val="006A6D52"/>
    <w:rsid w:val="006B467C"/>
    <w:rsid w:val="006B5902"/>
    <w:rsid w:val="006C5131"/>
    <w:rsid w:val="006C7298"/>
    <w:rsid w:val="006D62EB"/>
    <w:rsid w:val="006E1DAE"/>
    <w:rsid w:val="006E43FF"/>
    <w:rsid w:val="006E46EE"/>
    <w:rsid w:val="006E4846"/>
    <w:rsid w:val="006F4EEA"/>
    <w:rsid w:val="007028B2"/>
    <w:rsid w:val="00703496"/>
    <w:rsid w:val="007037B0"/>
    <w:rsid w:val="007133DE"/>
    <w:rsid w:val="007249CC"/>
    <w:rsid w:val="00724BD4"/>
    <w:rsid w:val="00727AB2"/>
    <w:rsid w:val="00730D61"/>
    <w:rsid w:val="00730F27"/>
    <w:rsid w:val="0074480D"/>
    <w:rsid w:val="00750AC5"/>
    <w:rsid w:val="00752009"/>
    <w:rsid w:val="00753524"/>
    <w:rsid w:val="00756F27"/>
    <w:rsid w:val="00757038"/>
    <w:rsid w:val="0076022F"/>
    <w:rsid w:val="00777C47"/>
    <w:rsid w:val="00785B32"/>
    <w:rsid w:val="00790E64"/>
    <w:rsid w:val="007B5504"/>
    <w:rsid w:val="007C1334"/>
    <w:rsid w:val="007D0046"/>
    <w:rsid w:val="007D633C"/>
    <w:rsid w:val="007E2F2D"/>
    <w:rsid w:val="007E38DF"/>
    <w:rsid w:val="007E535B"/>
    <w:rsid w:val="007F3A89"/>
    <w:rsid w:val="007F64EE"/>
    <w:rsid w:val="00801DBD"/>
    <w:rsid w:val="0080262F"/>
    <w:rsid w:val="008149F4"/>
    <w:rsid w:val="00827A7D"/>
    <w:rsid w:val="00832017"/>
    <w:rsid w:val="00840E38"/>
    <w:rsid w:val="0085319E"/>
    <w:rsid w:val="00854436"/>
    <w:rsid w:val="0085517B"/>
    <w:rsid w:val="00855454"/>
    <w:rsid w:val="00860A01"/>
    <w:rsid w:val="008714DD"/>
    <w:rsid w:val="00871851"/>
    <w:rsid w:val="0087338D"/>
    <w:rsid w:val="00882C7C"/>
    <w:rsid w:val="00890521"/>
    <w:rsid w:val="008B2AD3"/>
    <w:rsid w:val="008B2FB7"/>
    <w:rsid w:val="008B6E1C"/>
    <w:rsid w:val="00907F51"/>
    <w:rsid w:val="009151E4"/>
    <w:rsid w:val="009356AC"/>
    <w:rsid w:val="00944FE1"/>
    <w:rsid w:val="00945D9E"/>
    <w:rsid w:val="00950410"/>
    <w:rsid w:val="009530E1"/>
    <w:rsid w:val="00954629"/>
    <w:rsid w:val="009564C6"/>
    <w:rsid w:val="00967CC1"/>
    <w:rsid w:val="00971342"/>
    <w:rsid w:val="00974FD8"/>
    <w:rsid w:val="0098181D"/>
    <w:rsid w:val="00990235"/>
    <w:rsid w:val="00992722"/>
    <w:rsid w:val="00993D77"/>
    <w:rsid w:val="009A0CEC"/>
    <w:rsid w:val="009A1C8E"/>
    <w:rsid w:val="009B4CBA"/>
    <w:rsid w:val="009B7E2B"/>
    <w:rsid w:val="009C4015"/>
    <w:rsid w:val="009E4853"/>
    <w:rsid w:val="00A0328E"/>
    <w:rsid w:val="00A04A60"/>
    <w:rsid w:val="00A07F05"/>
    <w:rsid w:val="00A10243"/>
    <w:rsid w:val="00A3439C"/>
    <w:rsid w:val="00A54B77"/>
    <w:rsid w:val="00A640C3"/>
    <w:rsid w:val="00A71E66"/>
    <w:rsid w:val="00A761AD"/>
    <w:rsid w:val="00A802EF"/>
    <w:rsid w:val="00A85D1D"/>
    <w:rsid w:val="00A86F74"/>
    <w:rsid w:val="00A8756F"/>
    <w:rsid w:val="00A919A4"/>
    <w:rsid w:val="00A92271"/>
    <w:rsid w:val="00A936F3"/>
    <w:rsid w:val="00A976B2"/>
    <w:rsid w:val="00AA0237"/>
    <w:rsid w:val="00AB1E4A"/>
    <w:rsid w:val="00AB32C2"/>
    <w:rsid w:val="00AD38D8"/>
    <w:rsid w:val="00AD5A63"/>
    <w:rsid w:val="00AD6E34"/>
    <w:rsid w:val="00AE0397"/>
    <w:rsid w:val="00AE05C1"/>
    <w:rsid w:val="00AE6177"/>
    <w:rsid w:val="00AE7868"/>
    <w:rsid w:val="00AF1294"/>
    <w:rsid w:val="00AF6A5B"/>
    <w:rsid w:val="00B01D77"/>
    <w:rsid w:val="00B0362B"/>
    <w:rsid w:val="00B22DAA"/>
    <w:rsid w:val="00B3308E"/>
    <w:rsid w:val="00B36E65"/>
    <w:rsid w:val="00B372A7"/>
    <w:rsid w:val="00B44BCE"/>
    <w:rsid w:val="00B44C88"/>
    <w:rsid w:val="00B44FD2"/>
    <w:rsid w:val="00B530C5"/>
    <w:rsid w:val="00B54374"/>
    <w:rsid w:val="00B650AE"/>
    <w:rsid w:val="00B82D1B"/>
    <w:rsid w:val="00B84A97"/>
    <w:rsid w:val="00B900AE"/>
    <w:rsid w:val="00BA189B"/>
    <w:rsid w:val="00BA36D1"/>
    <w:rsid w:val="00BA6D0A"/>
    <w:rsid w:val="00BA73BF"/>
    <w:rsid w:val="00BB1BE8"/>
    <w:rsid w:val="00BB7008"/>
    <w:rsid w:val="00BC3EBE"/>
    <w:rsid w:val="00BE32EB"/>
    <w:rsid w:val="00BF10F1"/>
    <w:rsid w:val="00BF2B86"/>
    <w:rsid w:val="00BF3A4B"/>
    <w:rsid w:val="00C014E1"/>
    <w:rsid w:val="00C07032"/>
    <w:rsid w:val="00C124E3"/>
    <w:rsid w:val="00C12ECB"/>
    <w:rsid w:val="00C139EF"/>
    <w:rsid w:val="00C1510F"/>
    <w:rsid w:val="00C16184"/>
    <w:rsid w:val="00C57969"/>
    <w:rsid w:val="00C768DE"/>
    <w:rsid w:val="00C77DB9"/>
    <w:rsid w:val="00C84341"/>
    <w:rsid w:val="00CA527E"/>
    <w:rsid w:val="00CA6C36"/>
    <w:rsid w:val="00CC37F5"/>
    <w:rsid w:val="00CD159B"/>
    <w:rsid w:val="00D00A86"/>
    <w:rsid w:val="00D069EC"/>
    <w:rsid w:val="00D13CCB"/>
    <w:rsid w:val="00D20CD2"/>
    <w:rsid w:val="00D3007B"/>
    <w:rsid w:val="00D33CAE"/>
    <w:rsid w:val="00D36205"/>
    <w:rsid w:val="00D433E5"/>
    <w:rsid w:val="00D52D43"/>
    <w:rsid w:val="00D55C4F"/>
    <w:rsid w:val="00D74787"/>
    <w:rsid w:val="00D8237E"/>
    <w:rsid w:val="00D92FB5"/>
    <w:rsid w:val="00DA222B"/>
    <w:rsid w:val="00DA22C9"/>
    <w:rsid w:val="00DB14FE"/>
    <w:rsid w:val="00DB1755"/>
    <w:rsid w:val="00DB5C2C"/>
    <w:rsid w:val="00DB6DBE"/>
    <w:rsid w:val="00DE538D"/>
    <w:rsid w:val="00DF4B07"/>
    <w:rsid w:val="00DF6348"/>
    <w:rsid w:val="00E01FC3"/>
    <w:rsid w:val="00E243B8"/>
    <w:rsid w:val="00E41E7A"/>
    <w:rsid w:val="00E43822"/>
    <w:rsid w:val="00E536D8"/>
    <w:rsid w:val="00E6034B"/>
    <w:rsid w:val="00E61D58"/>
    <w:rsid w:val="00E66C12"/>
    <w:rsid w:val="00E72307"/>
    <w:rsid w:val="00E7302D"/>
    <w:rsid w:val="00EA091B"/>
    <w:rsid w:val="00EA0A73"/>
    <w:rsid w:val="00EA18C5"/>
    <w:rsid w:val="00EA4826"/>
    <w:rsid w:val="00EB7276"/>
    <w:rsid w:val="00EC6EAB"/>
    <w:rsid w:val="00EC78D0"/>
    <w:rsid w:val="00EC7C3E"/>
    <w:rsid w:val="00ED29AA"/>
    <w:rsid w:val="00ED5415"/>
    <w:rsid w:val="00ED5B83"/>
    <w:rsid w:val="00EE53A8"/>
    <w:rsid w:val="00EF2699"/>
    <w:rsid w:val="00EF79B3"/>
    <w:rsid w:val="00F13CA5"/>
    <w:rsid w:val="00F1652F"/>
    <w:rsid w:val="00F17680"/>
    <w:rsid w:val="00F256F1"/>
    <w:rsid w:val="00F40C20"/>
    <w:rsid w:val="00F44434"/>
    <w:rsid w:val="00F54484"/>
    <w:rsid w:val="00F54A02"/>
    <w:rsid w:val="00F600D3"/>
    <w:rsid w:val="00F81FFC"/>
    <w:rsid w:val="00F901B7"/>
    <w:rsid w:val="00F91BA1"/>
    <w:rsid w:val="00F920FC"/>
    <w:rsid w:val="00F952F7"/>
    <w:rsid w:val="00FA0A40"/>
    <w:rsid w:val="00FA1867"/>
    <w:rsid w:val="00FB31C2"/>
    <w:rsid w:val="00FB6F03"/>
    <w:rsid w:val="00FC0A93"/>
    <w:rsid w:val="00FD4F8C"/>
    <w:rsid w:val="00FF4D91"/>
    <w:rsid w:val="00FF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9A50A"/>
  <w15:docId w15:val="{47A7E779-6011-43CD-B788-462FDBAA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F31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rsid w:val="005D00F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40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40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4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40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0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D00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D00F1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5D00F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1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70D2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07B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07B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0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007B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1F62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F62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62A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62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F62A6"/>
    <w:rPr>
      <w:vertAlign w:val="superscript"/>
    </w:rPr>
  </w:style>
  <w:style w:type="paragraph" w:styleId="Zwykytekst">
    <w:name w:val="Plain Text"/>
    <w:basedOn w:val="Normalny"/>
    <w:link w:val="ZwykytekstZnak"/>
    <w:rsid w:val="00750AC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AC5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02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8B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E72307"/>
    <w:pPr>
      <w:widowControl w:val="0"/>
      <w:autoSpaceDE w:val="0"/>
      <w:autoSpaceDN w:val="0"/>
      <w:spacing w:after="0" w:line="240" w:lineRule="auto"/>
      <w:ind w:left="129"/>
    </w:pPr>
    <w:rPr>
      <w:rFonts w:ascii="Avenir-Light" w:eastAsia="Avenir-Light" w:hAnsi="Avenir-Light" w:cs="Avenir-Light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72307"/>
    <w:rPr>
      <w:rFonts w:ascii="Avenir-Light" w:eastAsia="Avenir-Light" w:hAnsi="Avenir-Light" w:cs="Avenir-Light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E72307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Pogrubienie">
    <w:name w:val="Strong"/>
    <w:uiPriority w:val="22"/>
    <w:qFormat/>
    <w:rsid w:val="00AE786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74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FD8"/>
    <w:rPr>
      <w:rFonts w:ascii="Calibri" w:eastAsia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52B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52BA5"/>
    <w:rPr>
      <w:rFonts w:ascii="Calibri" w:eastAsia="Calibri" w:hAnsi="Calibri" w:cs="Calibri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0521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F3F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F3F31"/>
    <w:rPr>
      <w:rFonts w:ascii="Calibri" w:eastAsia="Calibri" w:hAnsi="Calibri" w:cs="Calibri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3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341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4341"/>
    <w:rPr>
      <w:vertAlign w:val="superscript"/>
    </w:rPr>
  </w:style>
  <w:style w:type="paragraph" w:customStyle="1" w:styleId="Normalny1">
    <w:name w:val="Normalny1"/>
    <w:rsid w:val="00D55C4F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Poprawka">
    <w:name w:val="Revision"/>
    <w:hidden/>
    <w:uiPriority w:val="99"/>
    <w:semiHidden/>
    <w:rsid w:val="006A474A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54409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54409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a">
    <w:name w:val="List"/>
    <w:basedOn w:val="Normalny"/>
    <w:uiPriority w:val="99"/>
    <w:unhideWhenUsed/>
    <w:rsid w:val="0054409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44097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544097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544097"/>
    <w:pPr>
      <w:ind w:left="1132" w:hanging="283"/>
      <w:contextualSpacing/>
    </w:pPr>
  </w:style>
  <w:style w:type="paragraph" w:styleId="Listapunktowana">
    <w:name w:val="List Bullet"/>
    <w:basedOn w:val="Normalny"/>
    <w:uiPriority w:val="99"/>
    <w:unhideWhenUsed/>
    <w:rsid w:val="00544097"/>
    <w:pPr>
      <w:numPr>
        <w:numId w:val="44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544097"/>
    <w:pPr>
      <w:spacing w:after="120"/>
      <w:ind w:left="566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5440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4097"/>
    <w:rPr>
      <w:rFonts w:ascii="Calibri" w:eastAsia="Calibri" w:hAnsi="Calibri" w:cs="Calibri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44097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44097"/>
    <w:rPr>
      <w:rFonts w:ascii="Calibri" w:eastAsia="Calibri" w:hAnsi="Calibri" w:cs="Calibri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544097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rsid w:val="0054409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638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58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479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978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94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6003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3489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061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8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8469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8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77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3600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03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3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8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98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890.E0F61E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ECDED-D7C0-41A1-ABA8-0C7E1101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Michał Kwinta</cp:lastModifiedBy>
  <cp:revision>8</cp:revision>
  <cp:lastPrinted>2023-01-27T08:50:00Z</cp:lastPrinted>
  <dcterms:created xsi:type="dcterms:W3CDTF">2023-01-27T08:56:00Z</dcterms:created>
  <dcterms:modified xsi:type="dcterms:W3CDTF">2026-05-05T08:30:00Z</dcterms:modified>
</cp:coreProperties>
</file>